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357482" name="98525e4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753828" name="98525e40-2847-11f1-854f-b7d404d48e4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5167038" name="0be0e3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386588" name="0be0e340-2848-11f1-854f-b7d404d48e4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7460472" name="955666e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163244" name="955666e0-2848-11f1-854f-b7d404d48e4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7349201" name="a39ccfd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193132" name="a39ccfd0-284a-11f1-854f-b7d404d48e4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/ 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014058" name="67c5a3a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242289" name="67c5a3a0-284b-11f1-854f-b7d404d48e4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0023249" name="582f0ca0-284c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025326" name="582f0ca0-284c-11f1-854f-b7d404d48e4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3299723" name="0f5927d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685818" name="0f5927d0-284d-11f1-854f-b7d404d48e4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783907" name="630c285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652623" name="630c2850-284d-11f1-854f-b7d404d48e4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600513" name="afa03fe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893147" name="afa03fe0-2847-11f1-854f-b7d404d48e4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3224588" name="26b7c49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509805" name="26b7c490-2848-11f1-854f-b7d404d48e4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8377247" name="b2e2cb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569695" name="b2e2cb40-2848-11f1-854f-b7d404d48e4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871824" name="8bad9a9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501577" name="8bad9a90-2849-11f1-854f-b7d404d48e4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2843926" name="b937f86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772049" name="b937f860-284a-11f1-854f-b7d404d48e4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43420" name="6c09a0d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388203" name="6c09a0d0-2849-11f1-854f-b7d404d48e4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227402" name="7159d68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497575" name="7159d680-284a-11f1-854f-b7d404d48e4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8910528" name="81d5fd7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852499" name="81d5fd70-2847-11f1-854f-b7d404d48e4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3009603" name="7bc1d42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700556" name="7bc1d420-2849-11f1-854f-b7d404d48e4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7576308" name="86e065a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078615" name="86e065a0-284a-11f1-854f-b7d404d48e4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5459514" name="227aafc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634056" name="227aafc0-284b-11f1-854f-b7d404d48e4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3165115" name="c398bf8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306782" name="c398bf80-2848-11f1-854f-b7d404d48e4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7186516" name="b9bd2ac0-2846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445135" name="b9bd2ac0-2846-11f1-854f-b7d404d48e4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6272581" name="8508f11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520311" name="8508f110-284b-11f1-854f-b7d404d48e4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122987" name="f40a1800-2846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028323" name="f40a1800-2846-11f1-854f-b7d404d48e4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Juchstrasse 41, 9548 Matzingen</w:t>
          </w:r>
        </w:p>
        <w:p>
          <w:pPr>
            <w:spacing w:before="0" w:after="0"/>
          </w:pPr>
          <w:r>
            <w:t>824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